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530C00">
        <w:rPr>
          <w:sz w:val="24"/>
          <w:szCs w:val="24"/>
        </w:rPr>
        <w:t>2</w:t>
      </w:r>
      <w:r w:rsidR="00DE02C6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» </w:t>
      </w:r>
      <w:r w:rsidR="00DE02C6">
        <w:rPr>
          <w:sz w:val="24"/>
          <w:szCs w:val="24"/>
        </w:rPr>
        <w:t>феврал</w:t>
      </w:r>
      <w:r w:rsidR="001848C2">
        <w:rPr>
          <w:sz w:val="24"/>
          <w:szCs w:val="24"/>
        </w:rPr>
        <w:t>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530C0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43049A">
        <w:rPr>
          <w:sz w:val="24"/>
          <w:szCs w:val="24"/>
        </w:rPr>
        <w:t>194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9D284A" w:rsidRPr="009D284A" w:rsidRDefault="009D284A" w:rsidP="009D284A">
      <w:pPr>
        <w:widowControl w:val="0"/>
        <w:spacing w:after="240" w:line="274" w:lineRule="exact"/>
        <w:ind w:right="5640"/>
        <w:rPr>
          <w:b/>
          <w:bCs/>
          <w:sz w:val="24"/>
          <w:szCs w:val="24"/>
          <w:lang w:bidi="ru-RU"/>
        </w:rPr>
      </w:pPr>
      <w:r w:rsidRPr="009D284A">
        <w:rPr>
          <w:b/>
          <w:bCs/>
          <w:sz w:val="24"/>
          <w:szCs w:val="24"/>
          <w:lang w:bidi="ru-RU"/>
        </w:rPr>
        <w:t xml:space="preserve">Об утверждении </w:t>
      </w:r>
      <w:r w:rsidR="00FC7580">
        <w:rPr>
          <w:b/>
          <w:bCs/>
          <w:sz w:val="24"/>
          <w:szCs w:val="24"/>
          <w:lang w:bidi="ru-RU"/>
        </w:rPr>
        <w:t xml:space="preserve">промежуточного </w:t>
      </w:r>
      <w:r w:rsidRPr="009D284A">
        <w:rPr>
          <w:b/>
          <w:bCs/>
          <w:sz w:val="24"/>
          <w:szCs w:val="24"/>
          <w:lang w:bidi="ru-RU"/>
        </w:rPr>
        <w:t xml:space="preserve">ликвидационного баланса </w:t>
      </w:r>
      <w:r w:rsidR="00FC7580">
        <w:rPr>
          <w:b/>
          <w:bCs/>
          <w:sz w:val="24"/>
          <w:szCs w:val="24"/>
          <w:lang w:bidi="ru-RU"/>
        </w:rPr>
        <w:t>администрации</w:t>
      </w:r>
      <w:r w:rsidRPr="009D284A">
        <w:rPr>
          <w:b/>
          <w:bCs/>
          <w:sz w:val="24"/>
          <w:szCs w:val="24"/>
          <w:lang w:bidi="ru-RU"/>
        </w:rPr>
        <w:t xml:space="preserve"> </w:t>
      </w:r>
      <w:proofErr w:type="spellStart"/>
      <w:r w:rsidRPr="009D284A">
        <w:rPr>
          <w:b/>
          <w:bCs/>
          <w:sz w:val="24"/>
          <w:szCs w:val="24"/>
          <w:lang w:bidi="ru-RU"/>
        </w:rPr>
        <w:t>Коршуновского</w:t>
      </w:r>
      <w:proofErr w:type="spellEnd"/>
      <w:r w:rsidRPr="009D284A">
        <w:rPr>
          <w:b/>
          <w:bCs/>
          <w:sz w:val="24"/>
          <w:szCs w:val="24"/>
          <w:lang w:bidi="ru-RU"/>
        </w:rPr>
        <w:t xml:space="preserve"> сельского поселения</w:t>
      </w:r>
      <w:r w:rsidR="00FC7580">
        <w:rPr>
          <w:b/>
          <w:bCs/>
          <w:sz w:val="24"/>
          <w:szCs w:val="24"/>
          <w:lang w:bidi="ru-RU"/>
        </w:rPr>
        <w:t xml:space="preserve"> </w:t>
      </w:r>
      <w:proofErr w:type="spellStart"/>
      <w:r w:rsidR="00FC7580">
        <w:rPr>
          <w:b/>
          <w:bCs/>
          <w:sz w:val="24"/>
          <w:szCs w:val="24"/>
          <w:lang w:bidi="ru-RU"/>
        </w:rPr>
        <w:t>Нижнеилимского</w:t>
      </w:r>
      <w:proofErr w:type="spellEnd"/>
      <w:r w:rsidR="00FC7580">
        <w:rPr>
          <w:b/>
          <w:bCs/>
          <w:sz w:val="24"/>
          <w:szCs w:val="24"/>
          <w:lang w:bidi="ru-RU"/>
        </w:rPr>
        <w:t xml:space="preserve"> района</w:t>
      </w:r>
    </w:p>
    <w:p w:rsidR="009D284A" w:rsidRPr="009D284A" w:rsidRDefault="00255814" w:rsidP="00255814">
      <w:pPr>
        <w:widowControl w:val="0"/>
        <w:tabs>
          <w:tab w:val="left" w:pos="0"/>
        </w:tabs>
        <w:spacing w:line="274" w:lineRule="exact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ab/>
      </w:r>
      <w:r w:rsidR="009D284A" w:rsidRPr="009D284A">
        <w:rPr>
          <w:sz w:val="24"/>
          <w:szCs w:val="24"/>
          <w:lang w:bidi="ru-RU"/>
        </w:rPr>
        <w:t>В соответствии с Гражданским кодексом Российской Федерации, Федеральным законом от 08</w:t>
      </w:r>
      <w:r w:rsidR="00464F0D">
        <w:rPr>
          <w:sz w:val="24"/>
          <w:szCs w:val="24"/>
          <w:lang w:bidi="ru-RU"/>
        </w:rPr>
        <w:t xml:space="preserve"> августа </w:t>
      </w:r>
      <w:r w:rsidR="009D284A" w:rsidRPr="009D284A">
        <w:rPr>
          <w:sz w:val="24"/>
          <w:szCs w:val="24"/>
          <w:lang w:bidi="ru-RU"/>
        </w:rPr>
        <w:t>2001 года №  129-ФЗ «О государственной регистрации юридических лиц и индивидуальных предпринимателей», Федеральным законом от 20</w:t>
      </w:r>
      <w:r w:rsidR="00464F0D">
        <w:rPr>
          <w:sz w:val="24"/>
          <w:szCs w:val="24"/>
          <w:lang w:bidi="ru-RU"/>
        </w:rPr>
        <w:t xml:space="preserve"> марта </w:t>
      </w:r>
      <w:r w:rsidR="009D284A" w:rsidRPr="009D284A">
        <w:rPr>
          <w:sz w:val="24"/>
          <w:szCs w:val="24"/>
          <w:lang w:bidi="ru-RU"/>
        </w:rPr>
        <w:t>2025 года № ЗЗ-ФЗ «Об общих принципах организации местного самоуправления в единой системе публичной власти», Законом Иркутской области от 23</w:t>
      </w:r>
      <w:r w:rsidR="00464F0D">
        <w:rPr>
          <w:sz w:val="24"/>
          <w:szCs w:val="24"/>
          <w:lang w:bidi="ru-RU"/>
        </w:rPr>
        <w:t xml:space="preserve"> апреля </w:t>
      </w:r>
      <w:r w:rsidR="009D284A" w:rsidRPr="009D284A">
        <w:rPr>
          <w:sz w:val="24"/>
          <w:szCs w:val="24"/>
          <w:lang w:bidi="ru-RU"/>
        </w:rPr>
        <w:t xml:space="preserve">2025 года № 25-оз </w:t>
      </w:r>
      <w:r w:rsidR="009D284A" w:rsidRPr="00464F0D">
        <w:rPr>
          <w:iCs/>
          <w:color w:val="000000"/>
          <w:sz w:val="24"/>
          <w:szCs w:val="24"/>
          <w:shd w:val="clear" w:color="auto" w:fill="FFFFFF"/>
          <w:lang w:bidi="ru-RU"/>
        </w:rPr>
        <w:t>«О</w:t>
      </w:r>
      <w:r w:rsidR="009D284A" w:rsidRPr="009D284A">
        <w:rPr>
          <w:sz w:val="24"/>
          <w:szCs w:val="24"/>
          <w:lang w:bidi="ru-RU"/>
        </w:rPr>
        <w:t xml:space="preserve"> преобразовании всех поселений, входящих в состав муниципального образования «</w:t>
      </w:r>
      <w:proofErr w:type="spellStart"/>
      <w:r w:rsidR="009D284A" w:rsidRPr="009D284A">
        <w:rPr>
          <w:sz w:val="24"/>
          <w:szCs w:val="24"/>
          <w:lang w:bidi="ru-RU"/>
        </w:rPr>
        <w:t>Нижнеилимский</w:t>
      </w:r>
      <w:proofErr w:type="spellEnd"/>
      <w:r w:rsidR="009D284A" w:rsidRPr="009D284A">
        <w:rPr>
          <w:sz w:val="24"/>
          <w:szCs w:val="24"/>
          <w:lang w:bidi="ru-RU"/>
        </w:rPr>
        <w:t xml:space="preserve"> район» Иркутской области, путем их объединения», во исполнение п</w:t>
      </w:r>
      <w:r w:rsidR="00464F0D">
        <w:rPr>
          <w:sz w:val="24"/>
          <w:szCs w:val="24"/>
          <w:lang w:bidi="ru-RU"/>
        </w:rPr>
        <w:t>ункта</w:t>
      </w:r>
      <w:r w:rsidR="009D284A" w:rsidRPr="009D284A">
        <w:rPr>
          <w:sz w:val="24"/>
          <w:szCs w:val="24"/>
          <w:lang w:bidi="ru-RU"/>
        </w:rPr>
        <w:t xml:space="preserve"> 1</w:t>
      </w:r>
      <w:r w:rsidR="00FC7580">
        <w:rPr>
          <w:sz w:val="24"/>
          <w:szCs w:val="24"/>
          <w:lang w:bidi="ru-RU"/>
        </w:rPr>
        <w:t>0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 xml:space="preserve"> 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>плана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 ликвидационных 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мероприятий  </w:t>
      </w:r>
      <w:r w:rsidR="00464F0D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>администрации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>сельского</w:t>
      </w:r>
      <w:r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 xml:space="preserve">поселения утвержденного </w:t>
      </w:r>
      <w:r w:rsidR="00464F0D">
        <w:rPr>
          <w:sz w:val="24"/>
          <w:szCs w:val="24"/>
          <w:lang w:bidi="ru-RU"/>
        </w:rPr>
        <w:t>Р</w:t>
      </w:r>
      <w:r w:rsidR="009D284A" w:rsidRPr="009D284A">
        <w:rPr>
          <w:sz w:val="24"/>
          <w:szCs w:val="24"/>
          <w:lang w:bidi="ru-RU"/>
        </w:rPr>
        <w:t xml:space="preserve">ешением Думы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сельского поселения от 17</w:t>
      </w:r>
      <w:r w:rsidR="00464F0D">
        <w:rPr>
          <w:sz w:val="24"/>
          <w:szCs w:val="24"/>
          <w:lang w:bidi="ru-RU"/>
        </w:rPr>
        <w:t xml:space="preserve"> сентября </w:t>
      </w:r>
      <w:r w:rsidR="009D284A" w:rsidRPr="009D284A">
        <w:rPr>
          <w:sz w:val="24"/>
          <w:szCs w:val="24"/>
          <w:lang w:bidi="ru-RU"/>
        </w:rPr>
        <w:t xml:space="preserve">2025 года № </w:t>
      </w:r>
      <w:r w:rsidR="00FC7580">
        <w:rPr>
          <w:sz w:val="24"/>
          <w:szCs w:val="24"/>
          <w:lang w:bidi="ru-RU"/>
        </w:rPr>
        <w:t>89</w:t>
      </w:r>
      <w:r w:rsidR="009D284A" w:rsidRPr="009D284A">
        <w:rPr>
          <w:sz w:val="24"/>
          <w:szCs w:val="24"/>
          <w:lang w:bidi="ru-RU"/>
        </w:rPr>
        <w:t xml:space="preserve"> «О ликвидации </w:t>
      </w:r>
      <w:r w:rsidR="00FC7580">
        <w:rPr>
          <w:sz w:val="24"/>
          <w:szCs w:val="24"/>
          <w:lang w:bidi="ru-RU"/>
        </w:rPr>
        <w:t>администрации</w:t>
      </w:r>
      <w:r w:rsidR="009D284A" w:rsidRPr="009D284A">
        <w:rPr>
          <w:sz w:val="24"/>
          <w:szCs w:val="24"/>
          <w:lang w:bidi="ru-RU"/>
        </w:rPr>
        <w:t xml:space="preserve">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сельского поселения </w:t>
      </w:r>
      <w:proofErr w:type="spellStart"/>
      <w:r w:rsidR="009D284A" w:rsidRPr="009D284A">
        <w:rPr>
          <w:sz w:val="24"/>
          <w:szCs w:val="24"/>
          <w:lang w:bidi="ru-RU"/>
        </w:rPr>
        <w:t>Нижнеилимского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района», Дума </w:t>
      </w:r>
      <w:proofErr w:type="spellStart"/>
      <w:r w:rsidR="009D284A" w:rsidRPr="009D284A">
        <w:rPr>
          <w:sz w:val="24"/>
          <w:szCs w:val="24"/>
          <w:lang w:bidi="ru-RU"/>
        </w:rPr>
        <w:t>Нижнеилимского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муниципального округа,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0"/>
          <w:szCs w:val="20"/>
          <w:lang w:val="ru-RU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1848C2">
        <w:rPr>
          <w:sz w:val="24"/>
          <w:szCs w:val="24"/>
          <w:lang w:val="ru-RU"/>
        </w:rPr>
        <w:t>РЕШИЛА: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0"/>
          <w:szCs w:val="20"/>
          <w:lang w:val="ru-RU"/>
        </w:rPr>
      </w:pPr>
    </w:p>
    <w:p w:rsidR="00464F0D" w:rsidRPr="00464F0D" w:rsidRDefault="00F94000" w:rsidP="00464F0D">
      <w:pPr>
        <w:widowControl w:val="0"/>
        <w:numPr>
          <w:ilvl w:val="0"/>
          <w:numId w:val="41"/>
        </w:numPr>
        <w:tabs>
          <w:tab w:val="left" w:pos="1032"/>
        </w:tabs>
        <w:spacing w:line="277" w:lineRule="exact"/>
        <w:ind w:firstLine="760"/>
        <w:jc w:val="both"/>
        <w:rPr>
          <w:sz w:val="24"/>
          <w:szCs w:val="24"/>
          <w:lang w:bidi="ru-RU"/>
        </w:rPr>
      </w:pPr>
      <w:r w:rsidRPr="001848C2">
        <w:rPr>
          <w:sz w:val="24"/>
          <w:szCs w:val="24"/>
        </w:rPr>
        <w:t xml:space="preserve">1. </w:t>
      </w:r>
      <w:proofErr w:type="gramStart"/>
      <w:r w:rsidR="00464F0D" w:rsidRPr="00464F0D">
        <w:rPr>
          <w:sz w:val="24"/>
          <w:szCs w:val="24"/>
          <w:lang w:bidi="ru-RU"/>
        </w:rPr>
        <w:t xml:space="preserve">Утвердить  </w:t>
      </w:r>
      <w:r w:rsidR="00FC7580">
        <w:rPr>
          <w:sz w:val="24"/>
          <w:szCs w:val="24"/>
          <w:lang w:bidi="ru-RU"/>
        </w:rPr>
        <w:t>промежуточный</w:t>
      </w:r>
      <w:proofErr w:type="gramEnd"/>
      <w:r w:rsidR="00FC7580">
        <w:rPr>
          <w:sz w:val="24"/>
          <w:szCs w:val="24"/>
          <w:lang w:bidi="ru-RU"/>
        </w:rPr>
        <w:t xml:space="preserve"> </w:t>
      </w:r>
      <w:r w:rsidR="00464F0D" w:rsidRPr="00464F0D">
        <w:rPr>
          <w:sz w:val="24"/>
          <w:szCs w:val="24"/>
          <w:lang w:bidi="ru-RU"/>
        </w:rPr>
        <w:t xml:space="preserve">ликвидационный баланс </w:t>
      </w:r>
      <w:r w:rsidR="00FC7580">
        <w:rPr>
          <w:sz w:val="24"/>
          <w:szCs w:val="24"/>
          <w:lang w:bidi="ru-RU"/>
        </w:rPr>
        <w:t>администрации</w:t>
      </w:r>
      <w:r w:rsidR="00464F0D" w:rsidRPr="00464F0D">
        <w:rPr>
          <w:sz w:val="24"/>
          <w:szCs w:val="24"/>
          <w:lang w:bidi="ru-RU"/>
        </w:rPr>
        <w:t xml:space="preserve"> </w:t>
      </w:r>
      <w:proofErr w:type="spellStart"/>
      <w:r w:rsidR="00464F0D" w:rsidRPr="00464F0D">
        <w:rPr>
          <w:sz w:val="24"/>
          <w:szCs w:val="24"/>
          <w:lang w:bidi="ru-RU"/>
        </w:rPr>
        <w:t>Коршуновского</w:t>
      </w:r>
      <w:proofErr w:type="spellEnd"/>
      <w:r w:rsidR="00464F0D" w:rsidRPr="00464F0D">
        <w:rPr>
          <w:sz w:val="24"/>
          <w:szCs w:val="24"/>
          <w:lang w:bidi="ru-RU"/>
        </w:rPr>
        <w:t xml:space="preserve"> сельского поселения </w:t>
      </w:r>
      <w:proofErr w:type="spellStart"/>
      <w:r w:rsidR="00464F0D" w:rsidRPr="00464F0D">
        <w:rPr>
          <w:sz w:val="24"/>
          <w:szCs w:val="24"/>
          <w:lang w:bidi="ru-RU"/>
        </w:rPr>
        <w:t>Нижнеилимского</w:t>
      </w:r>
      <w:proofErr w:type="spellEnd"/>
      <w:r w:rsidR="00464F0D" w:rsidRPr="00464F0D">
        <w:rPr>
          <w:sz w:val="24"/>
          <w:szCs w:val="24"/>
          <w:lang w:bidi="ru-RU"/>
        </w:rPr>
        <w:t xml:space="preserve"> района (ОГРН </w:t>
      </w:r>
      <w:r w:rsidR="00FC7580">
        <w:rPr>
          <w:sz w:val="24"/>
          <w:szCs w:val="24"/>
          <w:lang w:bidi="ru-RU"/>
        </w:rPr>
        <w:t>1053847044987</w:t>
      </w:r>
      <w:r w:rsidR="00464F0D" w:rsidRPr="00464F0D">
        <w:rPr>
          <w:sz w:val="24"/>
          <w:szCs w:val="24"/>
          <w:lang w:bidi="ru-RU"/>
        </w:rPr>
        <w:t>) по состоянию на 01 февраля 2026 года (прилагается).</w:t>
      </w:r>
    </w:p>
    <w:p w:rsidR="00FC7580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64F0D" w:rsidRPr="00464F0D">
        <w:rPr>
          <w:b w:val="0"/>
          <w:color w:val="000000"/>
          <w:sz w:val="24"/>
          <w:szCs w:val="24"/>
          <w:lang w:bidi="ru-RU"/>
        </w:rPr>
        <w:t>2.</w:t>
      </w:r>
      <w:r w:rsidR="00464F0D" w:rsidRPr="00464F0D">
        <w:rPr>
          <w:b w:val="0"/>
          <w:color w:val="000000"/>
          <w:sz w:val="24"/>
          <w:szCs w:val="24"/>
          <w:lang w:bidi="ru-RU"/>
        </w:rPr>
        <w:tab/>
        <w:t xml:space="preserve">Председателю ликвидационной комиссии Коротких В.М.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обеспечить </w:t>
      </w:r>
      <w:r w:rsidR="00FC7580" w:rsidRPr="00FC7580">
        <w:rPr>
          <w:b w:val="0"/>
          <w:color w:val="000000"/>
          <w:sz w:val="24"/>
          <w:szCs w:val="24"/>
          <w:lang w:bidi="ru-RU"/>
        </w:rPr>
        <w:t xml:space="preserve">направление в регистрирующий орган (ФНС России) уведомления о составлении промежуточного ликвидационного баланса </w:t>
      </w:r>
      <w:r w:rsidR="00FC7580">
        <w:rPr>
          <w:b w:val="0"/>
          <w:color w:val="000000"/>
          <w:sz w:val="24"/>
          <w:szCs w:val="24"/>
          <w:lang w:val="ru-RU" w:bidi="ru-RU"/>
        </w:rPr>
        <w:t>администрации</w:t>
      </w:r>
      <w:r w:rsidR="00167F4F">
        <w:rPr>
          <w:b w:val="0"/>
          <w:color w:val="000000"/>
          <w:sz w:val="24"/>
          <w:szCs w:val="24"/>
          <w:lang w:val="ru-RU" w:bidi="ru-RU"/>
        </w:rPr>
        <w:t xml:space="preserve"> </w:t>
      </w:r>
      <w:proofErr w:type="spellStart"/>
      <w:r w:rsidR="00FC7580">
        <w:rPr>
          <w:b w:val="0"/>
          <w:color w:val="000000"/>
          <w:sz w:val="24"/>
          <w:szCs w:val="24"/>
          <w:lang w:val="ru-RU" w:bidi="ru-RU"/>
        </w:rPr>
        <w:t>Коршуновского</w:t>
      </w:r>
      <w:proofErr w:type="spellEnd"/>
      <w:r w:rsidR="00FC7580">
        <w:rPr>
          <w:b w:val="0"/>
          <w:color w:val="000000"/>
          <w:sz w:val="24"/>
          <w:szCs w:val="24"/>
          <w:lang w:val="ru-RU" w:bidi="ru-RU"/>
        </w:rPr>
        <w:t xml:space="preserve"> сельского поселения Н</w:t>
      </w:r>
      <w:proofErr w:type="spellStart"/>
      <w:r w:rsidR="00FC7580" w:rsidRPr="00FC7580">
        <w:rPr>
          <w:b w:val="0"/>
          <w:color w:val="000000"/>
          <w:sz w:val="24"/>
          <w:szCs w:val="24"/>
          <w:lang w:bidi="ru-RU"/>
        </w:rPr>
        <w:t>ижнеилимск</w:t>
      </w:r>
      <w:r w:rsidR="00FC7580">
        <w:rPr>
          <w:b w:val="0"/>
          <w:color w:val="000000"/>
          <w:sz w:val="24"/>
          <w:szCs w:val="24"/>
          <w:lang w:val="ru-RU" w:bidi="ru-RU"/>
        </w:rPr>
        <w:t>ого</w:t>
      </w:r>
      <w:proofErr w:type="spellEnd"/>
      <w:r w:rsidR="00FC7580" w:rsidRPr="00FC7580">
        <w:rPr>
          <w:b w:val="0"/>
          <w:color w:val="000000"/>
          <w:sz w:val="24"/>
          <w:szCs w:val="24"/>
          <w:lang w:bidi="ru-RU"/>
        </w:rPr>
        <w:t xml:space="preserve"> райо</w:t>
      </w:r>
      <w:r w:rsidR="00FC7580">
        <w:rPr>
          <w:b w:val="0"/>
          <w:color w:val="000000"/>
          <w:sz w:val="24"/>
          <w:szCs w:val="24"/>
          <w:lang w:val="ru-RU" w:bidi="ru-RU"/>
        </w:rPr>
        <w:t>на</w:t>
      </w:r>
      <w:r w:rsidR="00FC7580" w:rsidRPr="00FC7580">
        <w:rPr>
          <w:b w:val="0"/>
          <w:color w:val="000000"/>
          <w:sz w:val="24"/>
          <w:szCs w:val="24"/>
          <w:lang w:bidi="ru-RU"/>
        </w:rPr>
        <w:t xml:space="preserve"> в порядке и по форме, предусмотренным Федеральным законом от 8 августа 2001 года № 129-ФЗ «О государственной регистрации юридических лиц и индивидуальных предпринимателей» и Приказами ФНС России.</w:t>
      </w:r>
    </w:p>
    <w:p w:rsidR="001E4EDB" w:rsidRPr="001E4EDB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464F0D" w:rsidRPr="001848C2">
        <w:rPr>
          <w:b w:val="0"/>
          <w:color w:val="000000"/>
          <w:sz w:val="24"/>
          <w:szCs w:val="24"/>
          <w:lang w:bidi="ru-RU"/>
        </w:rPr>
        <w:t>Настоящее решение вступает в силу с момента принятия и подлежит официальному опубликованию</w:t>
      </w:r>
      <w:r w:rsidR="00464F0D" w:rsidRPr="001848C2">
        <w:rPr>
          <w:b w:val="0"/>
          <w:color w:val="000000"/>
          <w:sz w:val="24"/>
          <w:szCs w:val="24"/>
          <w:lang w:val="ru-RU" w:bidi="ru-RU"/>
        </w:rPr>
        <w:t>.</w:t>
      </w:r>
    </w:p>
    <w:p w:rsidR="00F94000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4</w:t>
      </w:r>
      <w:r w:rsidR="004135B9" w:rsidRPr="001848C2">
        <w:rPr>
          <w:b w:val="0"/>
          <w:color w:val="000000"/>
          <w:sz w:val="24"/>
          <w:szCs w:val="24"/>
          <w:lang w:val="ru-RU" w:bidi="ru-RU"/>
        </w:rPr>
        <w:t xml:space="preserve">. </w:t>
      </w:r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Контроль над исполнением настоящего решения возложить на постоянную депутатскую комиссию Думы </w:t>
      </w:r>
      <w:proofErr w:type="spellStart"/>
      <w:r w:rsidR="00464F0D" w:rsidRPr="001E4EDB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 муниципального округа по экономической политике, финансам, бюджету и контрольной деятельности Думы </w:t>
      </w:r>
      <w:proofErr w:type="spellStart"/>
      <w:r w:rsidR="00464F0D" w:rsidRPr="001E4EDB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 муниципального округа</w:t>
      </w:r>
      <w:r w:rsidR="00464F0D">
        <w:rPr>
          <w:b w:val="0"/>
          <w:color w:val="000000"/>
          <w:sz w:val="24"/>
          <w:szCs w:val="24"/>
          <w:lang w:val="ru-RU" w:bidi="ru-RU"/>
        </w:rPr>
        <w:t xml:space="preserve">. </w:t>
      </w:r>
    </w:p>
    <w:p w:rsidR="001D2F14" w:rsidRDefault="001D2F1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D2F14" w:rsidRPr="001D2F14" w:rsidTr="00FA2F54">
        <w:trPr>
          <w:trHeight w:val="1645"/>
        </w:trPr>
        <w:tc>
          <w:tcPr>
            <w:tcW w:w="4814" w:type="dxa"/>
          </w:tcPr>
          <w:p w:rsidR="001D2F14" w:rsidRPr="001D2F14" w:rsidRDefault="00EC6B3A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0" w:name="_Hlk220416330"/>
            <w:r>
              <w:rPr>
                <w:sz w:val="24"/>
                <w:szCs w:val="24"/>
              </w:rPr>
              <w:t>П</w:t>
            </w:r>
            <w:r w:rsidR="001D2F14" w:rsidRPr="001D2F14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ь</w:t>
            </w:r>
            <w:r w:rsidR="001D2F14" w:rsidRPr="001D2F14">
              <w:rPr>
                <w:sz w:val="24"/>
                <w:szCs w:val="24"/>
              </w:rPr>
              <w:t xml:space="preserve"> </w:t>
            </w:r>
          </w:p>
          <w:p w:rsidR="001D2F14" w:rsidRPr="001D2F14" w:rsidRDefault="002558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 xml:space="preserve">Думы </w:t>
            </w:r>
            <w:proofErr w:type="spellStart"/>
            <w:r w:rsidR="001D2F14" w:rsidRPr="001D2F14">
              <w:rPr>
                <w:sz w:val="24"/>
                <w:szCs w:val="24"/>
              </w:rPr>
              <w:t>Нижнеилимского</w:t>
            </w:r>
            <w:proofErr w:type="spellEnd"/>
            <w:r w:rsidR="001D2F14" w:rsidRPr="001D2F14">
              <w:rPr>
                <w:sz w:val="24"/>
                <w:szCs w:val="24"/>
              </w:rPr>
              <w:t xml:space="preserve"> 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D2F14">
              <w:rPr>
                <w:rFonts w:eastAsia="Calibri"/>
                <w:color w:val="000000"/>
                <w:sz w:val="24"/>
                <w:szCs w:val="24"/>
              </w:rPr>
              <w:t xml:space="preserve">_________________ </w:t>
            </w:r>
            <w:r w:rsidR="00EC6B3A">
              <w:rPr>
                <w:rFonts w:eastAsia="Calibri"/>
                <w:color w:val="000000"/>
                <w:sz w:val="24"/>
                <w:szCs w:val="24"/>
              </w:rPr>
              <w:t xml:space="preserve">А. С. </w:t>
            </w:r>
            <w:proofErr w:type="spellStart"/>
            <w:r w:rsidR="00EC6B3A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</w:tcPr>
          <w:p w:rsidR="00EC6B3A" w:rsidRDefault="00EC6B3A" w:rsidP="001D2F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D2F14" w:rsidRPr="001D2F14">
              <w:rPr>
                <w:sz w:val="24"/>
                <w:szCs w:val="24"/>
              </w:rPr>
              <w:t>эр</w:t>
            </w:r>
          </w:p>
          <w:p w:rsidR="001D2F14" w:rsidRPr="001D2F14" w:rsidRDefault="001D2F14" w:rsidP="001D2F14">
            <w:pPr>
              <w:jc w:val="both"/>
              <w:rPr>
                <w:sz w:val="24"/>
                <w:szCs w:val="24"/>
              </w:rPr>
            </w:pPr>
            <w:proofErr w:type="spellStart"/>
            <w:r w:rsidRPr="001D2F14">
              <w:rPr>
                <w:sz w:val="24"/>
                <w:szCs w:val="24"/>
              </w:rPr>
              <w:t>Нижнеилимского</w:t>
            </w:r>
            <w:proofErr w:type="spellEnd"/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 xml:space="preserve">________________ </w:t>
            </w:r>
            <w:r w:rsidR="00EC6B3A">
              <w:rPr>
                <w:sz w:val="24"/>
                <w:szCs w:val="24"/>
              </w:rPr>
              <w:t>П. Н. Березовский</w:t>
            </w:r>
            <w:r w:rsidRPr="001D2F14">
              <w:rPr>
                <w:sz w:val="24"/>
                <w:szCs w:val="24"/>
              </w:rPr>
              <w:t xml:space="preserve">   </w:t>
            </w:r>
          </w:p>
        </w:tc>
      </w:tr>
    </w:tbl>
    <w:p w:rsidR="001848C2" w:rsidRDefault="001848C2" w:rsidP="001E4EDB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val="ru-RU" w:bidi="ru-RU"/>
        </w:rPr>
      </w:pPr>
      <w:bookmarkStart w:id="1" w:name="bookmark2"/>
      <w:bookmarkEnd w:id="0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FC7580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br/>
      </w:r>
      <w:r>
        <w:rPr>
          <w:b w:val="0"/>
          <w:color w:val="000000"/>
          <w:sz w:val="24"/>
          <w:szCs w:val="24"/>
          <w:lang w:val="ru-RU" w:bidi="ru-RU"/>
        </w:rPr>
        <w:t>Р</w:t>
      </w:r>
      <w:proofErr w:type="spellStart"/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val="ru-RU" w:bidi="ru-RU"/>
        </w:rPr>
        <w:t>ем</w:t>
      </w:r>
      <w:proofErr w:type="spellEnd"/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proofErr w:type="spellStart"/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val="ru-RU" w:bidi="ru-RU"/>
        </w:rPr>
        <w:t>2</w:t>
      </w:r>
      <w:r w:rsidR="00EC6B3A">
        <w:rPr>
          <w:b w:val="0"/>
          <w:color w:val="000000"/>
          <w:sz w:val="24"/>
          <w:szCs w:val="24"/>
          <w:lang w:val="ru-RU"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EC6B3A">
        <w:rPr>
          <w:b w:val="0"/>
          <w:color w:val="000000"/>
          <w:sz w:val="24"/>
          <w:szCs w:val="24"/>
          <w:lang w:val="ru-RU" w:bidi="ru-RU"/>
        </w:rPr>
        <w:t>феврал</w:t>
      </w:r>
      <w:r w:rsidR="001848C2">
        <w:rPr>
          <w:b w:val="0"/>
          <w:color w:val="000000"/>
          <w:sz w:val="24"/>
          <w:szCs w:val="24"/>
          <w:lang w:val="ru-RU" w:bidi="ru-RU"/>
        </w:rPr>
        <w:t>я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530C00">
        <w:rPr>
          <w:b w:val="0"/>
          <w:color w:val="000000"/>
          <w:sz w:val="24"/>
          <w:szCs w:val="24"/>
          <w:lang w:val="ru-RU"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43049A">
        <w:rPr>
          <w:b w:val="0"/>
          <w:color w:val="000000"/>
          <w:sz w:val="24"/>
          <w:szCs w:val="24"/>
          <w:lang w:val="ru-RU" w:bidi="ru-RU"/>
        </w:rPr>
        <w:t>194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bookmarkStart w:id="2" w:name="_GoBack"/>
      <w:bookmarkEnd w:id="2"/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255814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C7580" w:rsidRPr="00255814" w:rsidRDefault="00FC7580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val="ru-RU" w:bidi="ru-RU"/>
        </w:rPr>
      </w:pPr>
      <w:r w:rsidRPr="00255814">
        <w:rPr>
          <w:color w:val="000000"/>
          <w:sz w:val="24"/>
          <w:szCs w:val="24"/>
          <w:lang w:val="ru-RU" w:bidi="ru-RU"/>
        </w:rPr>
        <w:t>Промежуточный л</w:t>
      </w:r>
      <w:proofErr w:type="spellStart"/>
      <w:r w:rsidR="00F53E54" w:rsidRPr="00255814">
        <w:rPr>
          <w:color w:val="000000"/>
          <w:sz w:val="24"/>
          <w:szCs w:val="24"/>
          <w:lang w:bidi="ru-RU"/>
        </w:rPr>
        <w:t>иквидационный</w:t>
      </w:r>
      <w:proofErr w:type="spellEnd"/>
      <w:r w:rsidR="00F53E54" w:rsidRPr="00255814">
        <w:rPr>
          <w:color w:val="000000"/>
          <w:sz w:val="24"/>
          <w:szCs w:val="24"/>
          <w:lang w:bidi="ru-RU"/>
        </w:rPr>
        <w:t xml:space="preserve"> баланс</w:t>
      </w:r>
      <w:r w:rsidR="00810B91" w:rsidRPr="00255814">
        <w:rPr>
          <w:color w:val="000000"/>
          <w:sz w:val="24"/>
          <w:szCs w:val="24"/>
          <w:lang w:val="ru-RU" w:bidi="ru-RU"/>
        </w:rPr>
        <w:br/>
      </w:r>
      <w:r w:rsidRPr="00255814">
        <w:rPr>
          <w:color w:val="000000"/>
          <w:sz w:val="24"/>
          <w:szCs w:val="24"/>
          <w:lang w:val="ru-RU" w:bidi="ru-RU"/>
        </w:rPr>
        <w:t>администрации</w:t>
      </w:r>
      <w:r w:rsidR="006932D3" w:rsidRPr="00255814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464F0D" w:rsidRPr="00255814">
        <w:rPr>
          <w:color w:val="000000"/>
          <w:sz w:val="24"/>
          <w:szCs w:val="24"/>
          <w:lang w:val="ru-RU" w:bidi="ru-RU"/>
        </w:rPr>
        <w:t>Коршуновского</w:t>
      </w:r>
      <w:proofErr w:type="spellEnd"/>
      <w:r w:rsidR="00464F0D" w:rsidRPr="00255814">
        <w:rPr>
          <w:color w:val="000000"/>
          <w:sz w:val="24"/>
          <w:szCs w:val="24"/>
          <w:lang w:val="ru-RU" w:bidi="ru-RU"/>
        </w:rPr>
        <w:t xml:space="preserve"> сельского поселения</w:t>
      </w:r>
      <w:r w:rsidRPr="00255814">
        <w:rPr>
          <w:color w:val="000000"/>
          <w:sz w:val="24"/>
          <w:szCs w:val="24"/>
          <w:lang w:val="ru-RU" w:bidi="ru-RU"/>
        </w:rPr>
        <w:t xml:space="preserve"> </w:t>
      </w:r>
    </w:p>
    <w:p w:rsidR="00F94000" w:rsidRPr="00255814" w:rsidRDefault="00FC7580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proofErr w:type="spellStart"/>
      <w:r w:rsidRPr="00255814">
        <w:rPr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Pr="00255814">
        <w:rPr>
          <w:color w:val="000000"/>
          <w:sz w:val="24"/>
          <w:szCs w:val="24"/>
          <w:lang w:val="ru-RU" w:bidi="ru-RU"/>
        </w:rPr>
        <w:t xml:space="preserve"> района</w:t>
      </w:r>
      <w:r w:rsidR="00810B91" w:rsidRPr="00255814">
        <w:rPr>
          <w:color w:val="000000"/>
          <w:sz w:val="24"/>
          <w:szCs w:val="24"/>
          <w:lang w:val="ru-RU" w:bidi="ru-RU"/>
        </w:rPr>
        <w:br/>
      </w:r>
      <w:r w:rsidR="00F53E54" w:rsidRPr="00255814">
        <w:rPr>
          <w:color w:val="000000"/>
          <w:sz w:val="24"/>
          <w:szCs w:val="24"/>
          <w:lang w:bidi="ru-RU"/>
        </w:rPr>
        <w:t>(</w:t>
      </w:r>
      <w:r w:rsidR="00530C00" w:rsidRPr="00255814">
        <w:rPr>
          <w:color w:val="000000"/>
          <w:sz w:val="24"/>
          <w:szCs w:val="24"/>
          <w:lang w:bidi="ru-RU"/>
        </w:rPr>
        <w:t>ОГРН</w:t>
      </w:r>
      <w:r w:rsidR="00464F0D" w:rsidRPr="00255814">
        <w:rPr>
          <w:color w:val="000000"/>
          <w:sz w:val="24"/>
          <w:szCs w:val="24"/>
          <w:lang w:bidi="ru-RU"/>
        </w:rPr>
        <w:t xml:space="preserve"> </w:t>
      </w:r>
      <w:r w:rsidRPr="00255814">
        <w:rPr>
          <w:color w:val="000000"/>
          <w:sz w:val="24"/>
          <w:szCs w:val="24"/>
          <w:lang w:val="ru-RU" w:bidi="ru-RU"/>
        </w:rPr>
        <w:t>1053847044987</w:t>
      </w:r>
      <w:r w:rsidR="00530C00" w:rsidRPr="00255814">
        <w:rPr>
          <w:color w:val="000000"/>
          <w:sz w:val="24"/>
          <w:szCs w:val="24"/>
          <w:lang w:bidi="ru-RU"/>
        </w:rPr>
        <w:t xml:space="preserve">, ИНН/КПП </w:t>
      </w:r>
      <w:r w:rsidRPr="00255814">
        <w:rPr>
          <w:color w:val="000000"/>
          <w:sz w:val="24"/>
          <w:szCs w:val="24"/>
          <w:lang w:bidi="ru-RU"/>
        </w:rPr>
        <w:t>3834010957</w:t>
      </w:r>
      <w:r w:rsidR="00464F0D" w:rsidRPr="00255814">
        <w:rPr>
          <w:color w:val="000000"/>
          <w:sz w:val="24"/>
          <w:szCs w:val="24"/>
          <w:lang w:bidi="ru-RU"/>
        </w:rPr>
        <w:t>/</w:t>
      </w:r>
      <w:r w:rsidRPr="00255814">
        <w:rPr>
          <w:color w:val="000000"/>
          <w:sz w:val="24"/>
          <w:szCs w:val="24"/>
          <w:lang w:bidi="ru-RU"/>
        </w:rPr>
        <w:t>383401001</w:t>
      </w:r>
      <w:r w:rsidR="00F53E54" w:rsidRPr="00255814">
        <w:rPr>
          <w:color w:val="000000"/>
          <w:sz w:val="24"/>
          <w:szCs w:val="24"/>
          <w:lang w:bidi="ru-RU"/>
        </w:rPr>
        <w:t>)</w:t>
      </w:r>
      <w:r w:rsidR="00B83B37" w:rsidRPr="00255814">
        <w:rPr>
          <w:color w:val="000000"/>
          <w:sz w:val="24"/>
          <w:szCs w:val="24"/>
          <w:lang w:bidi="ru-RU"/>
        </w:rPr>
        <w:br/>
      </w:r>
      <w:r w:rsidR="00F53E54" w:rsidRPr="00255814">
        <w:rPr>
          <w:color w:val="000000"/>
          <w:sz w:val="24"/>
          <w:szCs w:val="24"/>
          <w:lang w:bidi="ru-RU"/>
        </w:rPr>
        <w:t xml:space="preserve">по состоянию на </w:t>
      </w:r>
      <w:r w:rsidR="00D51339" w:rsidRPr="00255814">
        <w:rPr>
          <w:color w:val="000000"/>
          <w:sz w:val="24"/>
          <w:szCs w:val="24"/>
          <w:lang w:bidi="ru-RU"/>
        </w:rPr>
        <w:t>1</w:t>
      </w:r>
      <w:r w:rsidR="00EC6B3A" w:rsidRPr="00255814">
        <w:rPr>
          <w:color w:val="000000"/>
          <w:sz w:val="24"/>
          <w:szCs w:val="24"/>
          <w:lang w:val="ru-RU" w:bidi="ru-RU"/>
        </w:rPr>
        <w:t>0</w:t>
      </w:r>
      <w:r w:rsidR="00F53E54" w:rsidRPr="00255814">
        <w:rPr>
          <w:color w:val="000000"/>
          <w:sz w:val="24"/>
          <w:szCs w:val="24"/>
          <w:lang w:bidi="ru-RU"/>
        </w:rPr>
        <w:t xml:space="preserve"> </w:t>
      </w:r>
      <w:r w:rsidR="00EC6B3A" w:rsidRPr="00255814">
        <w:rPr>
          <w:color w:val="000000"/>
          <w:sz w:val="24"/>
          <w:szCs w:val="24"/>
          <w:lang w:val="ru-RU" w:bidi="ru-RU"/>
        </w:rPr>
        <w:t>феврал</w:t>
      </w:r>
      <w:r w:rsidR="00EC3764" w:rsidRPr="00255814">
        <w:rPr>
          <w:color w:val="000000"/>
          <w:sz w:val="24"/>
          <w:szCs w:val="24"/>
          <w:lang w:val="ru-RU" w:bidi="ru-RU"/>
        </w:rPr>
        <w:t>я</w:t>
      </w:r>
      <w:r w:rsidR="00F53E54" w:rsidRPr="00255814">
        <w:rPr>
          <w:color w:val="000000"/>
          <w:sz w:val="24"/>
          <w:szCs w:val="24"/>
          <w:lang w:bidi="ru-RU"/>
        </w:rPr>
        <w:t xml:space="preserve"> 202</w:t>
      </w:r>
      <w:r w:rsidR="00EC6B3A" w:rsidRPr="00255814">
        <w:rPr>
          <w:color w:val="000000"/>
          <w:sz w:val="24"/>
          <w:szCs w:val="24"/>
          <w:lang w:val="ru-RU" w:bidi="ru-RU"/>
        </w:rPr>
        <w:t>6</w:t>
      </w:r>
      <w:r w:rsidR="00F53E54" w:rsidRPr="00255814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255814" w:rsidSect="001E4EDB">
      <w:pgSz w:w="11907" w:h="16840" w:code="9"/>
      <w:pgMar w:top="284" w:right="567" w:bottom="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51E76"/>
    <w:multiLevelType w:val="multilevel"/>
    <w:tmpl w:val="A0A668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9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0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2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4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5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7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9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28"/>
  </w:num>
  <w:num w:numId="3">
    <w:abstractNumId w:val="25"/>
  </w:num>
  <w:num w:numId="4">
    <w:abstractNumId w:val="11"/>
  </w:num>
  <w:num w:numId="5">
    <w:abstractNumId w:val="34"/>
  </w:num>
  <w:num w:numId="6">
    <w:abstractNumId w:val="23"/>
  </w:num>
  <w:num w:numId="7">
    <w:abstractNumId w:val="14"/>
  </w:num>
  <w:num w:numId="8">
    <w:abstractNumId w:val="32"/>
  </w:num>
  <w:num w:numId="9">
    <w:abstractNumId w:val="3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5"/>
  </w:num>
  <w:num w:numId="17">
    <w:abstractNumId w:val="17"/>
  </w:num>
  <w:num w:numId="18">
    <w:abstractNumId w:val="24"/>
  </w:num>
  <w:num w:numId="19">
    <w:abstractNumId w:val="21"/>
  </w:num>
  <w:num w:numId="20">
    <w:abstractNumId w:val="18"/>
  </w:num>
  <w:num w:numId="21">
    <w:abstractNumId w:val="2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6"/>
  </w:num>
  <w:num w:numId="28">
    <w:abstractNumId w:val="2"/>
  </w:num>
  <w:num w:numId="29">
    <w:abstractNumId w:val="3"/>
  </w:num>
  <w:num w:numId="30">
    <w:abstractNumId w:val="31"/>
  </w:num>
  <w:num w:numId="31">
    <w:abstractNumId w:val="29"/>
  </w:num>
  <w:num w:numId="32">
    <w:abstractNumId w:val="38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3"/>
  </w:num>
  <w:num w:numId="38">
    <w:abstractNumId w:val="5"/>
  </w:num>
  <w:num w:numId="39">
    <w:abstractNumId w:val="6"/>
  </w:num>
  <w:num w:numId="40">
    <w:abstractNumId w:val="2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67F4F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2F14"/>
    <w:rsid w:val="001D4D5E"/>
    <w:rsid w:val="001E09A1"/>
    <w:rsid w:val="001E4EDB"/>
    <w:rsid w:val="001F21A1"/>
    <w:rsid w:val="001F23A1"/>
    <w:rsid w:val="00202A5A"/>
    <w:rsid w:val="0020442E"/>
    <w:rsid w:val="002130B3"/>
    <w:rsid w:val="00230685"/>
    <w:rsid w:val="002346DF"/>
    <w:rsid w:val="00247B1F"/>
    <w:rsid w:val="00255814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9A"/>
    <w:rsid w:val="004304AC"/>
    <w:rsid w:val="00434AB6"/>
    <w:rsid w:val="004450A7"/>
    <w:rsid w:val="00456790"/>
    <w:rsid w:val="00456D1E"/>
    <w:rsid w:val="00464F0D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30C0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4E96"/>
    <w:rsid w:val="00696F27"/>
    <w:rsid w:val="006A13DE"/>
    <w:rsid w:val="006A289C"/>
    <w:rsid w:val="006B67CE"/>
    <w:rsid w:val="006B719A"/>
    <w:rsid w:val="006C4978"/>
    <w:rsid w:val="006D53DD"/>
    <w:rsid w:val="006D659B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D284A"/>
    <w:rsid w:val="009E67C9"/>
    <w:rsid w:val="00A02A11"/>
    <w:rsid w:val="00A03A3A"/>
    <w:rsid w:val="00A16361"/>
    <w:rsid w:val="00A802CA"/>
    <w:rsid w:val="00AA116B"/>
    <w:rsid w:val="00AA1882"/>
    <w:rsid w:val="00AB3A9B"/>
    <w:rsid w:val="00AC1642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3E80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02C6"/>
    <w:rsid w:val="00DE7A05"/>
    <w:rsid w:val="00E0182B"/>
    <w:rsid w:val="00E40FF7"/>
    <w:rsid w:val="00E62D5A"/>
    <w:rsid w:val="00E63BC8"/>
    <w:rsid w:val="00E92854"/>
    <w:rsid w:val="00EA5966"/>
    <w:rsid w:val="00EA6245"/>
    <w:rsid w:val="00EB3085"/>
    <w:rsid w:val="00EB5777"/>
    <w:rsid w:val="00EB72C7"/>
    <w:rsid w:val="00EC3764"/>
    <w:rsid w:val="00EC3A49"/>
    <w:rsid w:val="00EC6B3A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367A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C7580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91A49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  <w:style w:type="character" w:customStyle="1" w:styleId="22">
    <w:name w:val="Основной текст (2)_"/>
    <w:basedOn w:val="a0"/>
    <w:rsid w:val="00464F0D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DE1CF-461C-4583-97CF-2A55815C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5</cp:revision>
  <cp:lastPrinted>2026-02-27T07:28:00Z</cp:lastPrinted>
  <dcterms:created xsi:type="dcterms:W3CDTF">2026-02-12T06:25:00Z</dcterms:created>
  <dcterms:modified xsi:type="dcterms:W3CDTF">2026-03-05T02:05:00Z</dcterms:modified>
</cp:coreProperties>
</file>